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376" w:rsidRDefault="00305376" w:rsidP="00305376">
      <w:pPr>
        <w:pStyle w:val="Paragraaf"/>
        <w:numPr>
          <w:ilvl w:val="0"/>
          <w:numId w:val="0"/>
        </w:numPr>
      </w:pPr>
      <w:bookmarkStart w:id="0" w:name="_Toc462259950"/>
      <w:r>
        <w:t>B</w:t>
      </w:r>
      <w:r>
        <w:t>ijlage 7</w:t>
      </w:r>
      <w:r>
        <w:t xml:space="preserve">  Aanmeldingsformulier Marktconsultatie A15</w:t>
      </w:r>
      <w:r>
        <w:t>-</w:t>
      </w:r>
      <w:bookmarkStart w:id="1" w:name="_GoBack"/>
      <w:bookmarkEnd w:id="1"/>
      <w:r>
        <w:t>N3</w:t>
      </w:r>
      <w:bookmarkEnd w:id="0"/>
    </w:p>
    <w:p w:rsidR="00305376" w:rsidRDefault="00305376" w:rsidP="00305376">
      <w:pPr>
        <w:autoSpaceDE w:val="0"/>
        <w:autoSpaceDN w:val="0"/>
        <w:adjustRightInd w:val="0"/>
        <w:spacing w:line="240" w:lineRule="auto"/>
        <w:rPr>
          <w:szCs w:val="18"/>
        </w:rPr>
      </w:pPr>
    </w:p>
    <w:p w:rsidR="00305376" w:rsidRDefault="00305376" w:rsidP="00305376">
      <w:pPr>
        <w:spacing w:line="260" w:lineRule="atLeast"/>
        <w:rPr>
          <w:rFonts w:cs="Verdana"/>
          <w:szCs w:val="18"/>
        </w:rPr>
      </w:pPr>
      <w:r>
        <w:rPr>
          <w:rFonts w:cs="Verdana"/>
          <w:szCs w:val="18"/>
        </w:rPr>
        <w:t xml:space="preserve">U dient in tabel B aan te geven met </w:t>
      </w:r>
      <w:r w:rsidRPr="00820E11">
        <w:rPr>
          <w:rFonts w:cs="Verdana"/>
          <w:szCs w:val="18"/>
        </w:rPr>
        <w:t xml:space="preserve"> referentieopdracht(en) wordt voldaan aan de </w:t>
      </w:r>
      <w:r>
        <w:rPr>
          <w:rFonts w:cs="Verdana"/>
          <w:szCs w:val="18"/>
        </w:rPr>
        <w:t>ervarings</w:t>
      </w:r>
      <w:r w:rsidRPr="00820E11">
        <w:rPr>
          <w:rFonts w:cs="Verdana"/>
          <w:szCs w:val="18"/>
        </w:rPr>
        <w:t>eisen</w:t>
      </w:r>
      <w:bookmarkStart w:id="2" w:name="bw_F_1_GG0"/>
      <w:r>
        <w:rPr>
          <w:rFonts w:cs="Verdana"/>
          <w:szCs w:val="18"/>
        </w:rPr>
        <w:t xml:space="preserve"> zoals genoemd in par 1.3</w:t>
      </w:r>
      <w:bookmarkEnd w:id="2"/>
      <w:r>
        <w:rPr>
          <w:rFonts w:cs="Verdana"/>
          <w:color w:val="000000"/>
          <w:szCs w:val="18"/>
        </w:rPr>
        <w:t>. Deze t</w:t>
      </w:r>
      <w:r w:rsidRPr="003B1DDA">
        <w:rPr>
          <w:rFonts w:cs="Verdana"/>
          <w:szCs w:val="18"/>
        </w:rPr>
        <w:t xml:space="preserve">abel </w:t>
      </w:r>
      <w:r>
        <w:rPr>
          <w:rFonts w:cs="Verdana"/>
          <w:szCs w:val="18"/>
        </w:rPr>
        <w:t>kunt u</w:t>
      </w:r>
      <w:r w:rsidRPr="003B1DDA">
        <w:rPr>
          <w:rFonts w:cs="Verdana"/>
          <w:szCs w:val="18"/>
        </w:rPr>
        <w:t xml:space="preserve"> zo vaak als nodig herhaald en ingevuld te worden</w:t>
      </w:r>
      <w:r>
        <w:rPr>
          <w:rFonts w:cs="Verdana"/>
          <w:szCs w:val="18"/>
        </w:rPr>
        <w:t>, doch minimaal een keer.</w:t>
      </w:r>
    </w:p>
    <w:p w:rsidR="00305376" w:rsidRDefault="00305376" w:rsidP="00305376">
      <w:pPr>
        <w:spacing w:line="260" w:lineRule="atLeast"/>
        <w:rPr>
          <w:rFonts w:cs="Verdana"/>
          <w:szCs w:val="18"/>
        </w:rPr>
      </w:pPr>
    </w:p>
    <w:p w:rsidR="00305376" w:rsidRPr="00AD0151" w:rsidRDefault="00305376" w:rsidP="00305376">
      <w:pPr>
        <w:numPr>
          <w:ilvl w:val="0"/>
          <w:numId w:val="32"/>
        </w:numPr>
        <w:ind w:left="0" w:hanging="284"/>
        <w:rPr>
          <w:rFonts w:cs="Verdana"/>
          <w:spacing w:val="4"/>
          <w:szCs w:val="18"/>
        </w:rPr>
      </w:pPr>
      <w:r w:rsidRPr="008A3888">
        <w:rPr>
          <w:rStyle w:val="Stijl7Char"/>
        </w:rPr>
        <w:t>Gegevens gegadigde</w:t>
      </w:r>
      <w:r w:rsidRPr="007713D1">
        <w:rPr>
          <w:rFonts w:cs="Verdana"/>
          <w:b/>
          <w:spacing w:val="4"/>
          <w:szCs w:val="18"/>
        </w:rPr>
        <w:t>:</w:t>
      </w:r>
      <w:r>
        <w:rPr>
          <w:rFonts w:cs="Verdana"/>
          <w:b/>
          <w:bCs/>
          <w:spacing w:val="4"/>
          <w:sz w:val="20"/>
          <w:szCs w:val="20"/>
        </w:rPr>
        <w:t xml:space="preserve"> </w:t>
      </w:r>
      <w:r w:rsidRPr="00D61DCB">
        <w:rPr>
          <w:rFonts w:cs="Verdana"/>
          <w:bCs/>
          <w:spacing w:val="4"/>
          <w:szCs w:val="18"/>
        </w:rPr>
        <w:t>(</w:t>
      </w:r>
      <w:r>
        <w:rPr>
          <w:rFonts w:cs="Verdana"/>
          <w:bCs/>
          <w:spacing w:val="4"/>
          <w:szCs w:val="18"/>
        </w:rPr>
        <w:t xml:space="preserve">in </w:t>
      </w:r>
      <w:r w:rsidRPr="00D61DCB">
        <w:rPr>
          <w:rFonts w:cs="Verdana"/>
          <w:bCs/>
          <w:spacing w:val="4"/>
          <w:szCs w:val="18"/>
        </w:rPr>
        <w:t xml:space="preserve">te vullen door </w:t>
      </w:r>
      <w:r>
        <w:rPr>
          <w:rFonts w:cs="Verdana"/>
          <w:bCs/>
          <w:spacing w:val="4"/>
          <w:szCs w:val="18"/>
        </w:rPr>
        <w:t xml:space="preserve">de </w:t>
      </w:r>
      <w:r w:rsidRPr="00D61DCB">
        <w:rPr>
          <w:rFonts w:cs="Verdana"/>
          <w:bCs/>
          <w:spacing w:val="4"/>
          <w:szCs w:val="18"/>
        </w:rPr>
        <w:t>gegadigde</w:t>
      </w:r>
      <w:r>
        <w:rPr>
          <w:rFonts w:cs="Verdana"/>
          <w:bCs/>
          <w:spacing w:val="4"/>
          <w:szCs w:val="18"/>
        </w:rPr>
        <w:t>,</w:t>
      </w:r>
      <w:r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D61DCB">
        <w:rPr>
          <w:rFonts w:cs="Verdana"/>
          <w:bCs/>
          <w:spacing w:val="4"/>
          <w:sz w:val="20"/>
          <w:szCs w:val="20"/>
        </w:rPr>
        <w:t xml:space="preserve"> </w:t>
      </w:r>
      <w:r>
        <w:rPr>
          <w:rFonts w:cs="Verdana"/>
          <w:b/>
          <w:bCs/>
          <w:spacing w:val="4"/>
          <w:sz w:val="20"/>
          <w:szCs w:val="20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68"/>
        <w:gridCol w:w="5302"/>
      </w:tblGrid>
      <w:tr w:rsidR="00305376" w:rsidTr="00D03252"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Default="00305376" w:rsidP="00D03252">
            <w:pPr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Pr="00D61DCB" w:rsidRDefault="00305376" w:rsidP="00D03252">
            <w:pPr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</w:p>
        </w:tc>
      </w:tr>
      <w:tr w:rsidR="00305376" w:rsidTr="00D03252"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Default="00305376" w:rsidP="00D03252">
            <w:pPr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Default="00305376" w:rsidP="00D03252">
            <w:pPr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</w:p>
          <w:p w:rsidR="00305376" w:rsidRPr="00D61DCB" w:rsidRDefault="00305376" w:rsidP="00D03252">
            <w:pPr>
              <w:rPr>
                <w:rFonts w:cs="Verdana"/>
                <w:spacing w:val="4"/>
                <w:szCs w:val="18"/>
              </w:rPr>
            </w:pPr>
          </w:p>
        </w:tc>
      </w:tr>
      <w:tr w:rsidR="00305376" w:rsidTr="00D03252"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Default="00305376" w:rsidP="00D03252">
            <w:pPr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Default="00305376" w:rsidP="00D03252">
            <w:pPr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</w:p>
          <w:p w:rsidR="00305376" w:rsidRPr="00D61DCB" w:rsidRDefault="00305376" w:rsidP="00D03252">
            <w:pPr>
              <w:rPr>
                <w:rFonts w:cs="Verdana"/>
                <w:spacing w:val="4"/>
                <w:szCs w:val="18"/>
              </w:rPr>
            </w:pPr>
          </w:p>
        </w:tc>
      </w:tr>
      <w:tr w:rsidR="00305376" w:rsidTr="00D03252"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Default="00305376" w:rsidP="00D03252">
            <w:pPr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Functie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Default="00305376" w:rsidP="00D03252">
            <w:pPr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  <w:p w:rsidR="00305376" w:rsidRPr="00D61DCB" w:rsidRDefault="00305376" w:rsidP="00D03252">
            <w:pPr>
              <w:rPr>
                <w:rFonts w:cs="Verdana"/>
                <w:spacing w:val="4"/>
                <w:szCs w:val="18"/>
              </w:rPr>
            </w:pPr>
          </w:p>
        </w:tc>
      </w:tr>
      <w:tr w:rsidR="00305376" w:rsidTr="00D03252"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Default="00305376" w:rsidP="00D03252">
            <w:pPr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Default="00305376" w:rsidP="00D03252">
            <w:pPr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</w:p>
          <w:p w:rsidR="00305376" w:rsidRPr="00D61DCB" w:rsidRDefault="00305376" w:rsidP="00D03252">
            <w:pPr>
              <w:rPr>
                <w:rFonts w:cs="Verdana"/>
                <w:spacing w:val="4"/>
                <w:szCs w:val="18"/>
              </w:rPr>
            </w:pPr>
          </w:p>
        </w:tc>
      </w:tr>
      <w:tr w:rsidR="00305376" w:rsidTr="00D03252"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Default="00305376" w:rsidP="00D03252">
            <w:pPr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Default="00305376" w:rsidP="00D03252">
            <w:pPr>
              <w:rPr>
                <w:rFonts w:cs="Verdana"/>
                <w:spacing w:val="4"/>
                <w:szCs w:val="18"/>
              </w:rPr>
            </w:pPr>
            <w:r w:rsidRPr="00D61DCB">
              <w:rPr>
                <w:rFonts w:cs="Verdana"/>
                <w:spacing w:val="4"/>
                <w:szCs w:val="18"/>
              </w:rPr>
              <w:t>...</w:t>
            </w:r>
          </w:p>
          <w:p w:rsidR="00305376" w:rsidRPr="00D61DCB" w:rsidRDefault="00305376" w:rsidP="00D03252">
            <w:pPr>
              <w:rPr>
                <w:rFonts w:cs="Verdana"/>
                <w:spacing w:val="4"/>
                <w:szCs w:val="18"/>
              </w:rPr>
            </w:pPr>
          </w:p>
        </w:tc>
      </w:tr>
    </w:tbl>
    <w:p w:rsidR="00305376" w:rsidRDefault="00305376" w:rsidP="00305376">
      <w:pPr>
        <w:spacing w:line="260" w:lineRule="atLeast"/>
        <w:rPr>
          <w:rFonts w:cs="Verdana"/>
          <w:szCs w:val="18"/>
        </w:rPr>
      </w:pPr>
    </w:p>
    <w:p w:rsidR="00305376" w:rsidRDefault="00305376" w:rsidP="00305376">
      <w:pPr>
        <w:spacing w:line="260" w:lineRule="atLeast"/>
        <w:rPr>
          <w:rFonts w:cs="Verdana"/>
          <w:szCs w:val="18"/>
        </w:rPr>
      </w:pPr>
    </w:p>
    <w:p w:rsidR="00305376" w:rsidRDefault="00305376" w:rsidP="00305376">
      <w:pPr>
        <w:pStyle w:val="Stijl7"/>
      </w:pPr>
      <w:r>
        <w:t>REFERENTIEOPDRACHT</w:t>
      </w:r>
    </w:p>
    <w:p w:rsidR="00305376" w:rsidRDefault="00305376" w:rsidP="00305376">
      <w:pPr>
        <w:autoSpaceDE w:val="0"/>
        <w:autoSpaceDN w:val="0"/>
        <w:adjustRightInd w:val="0"/>
        <w:spacing w:line="240" w:lineRule="auto"/>
        <w:rPr>
          <w:szCs w:val="18"/>
        </w:rPr>
      </w:pPr>
    </w:p>
    <w:tbl>
      <w:tblPr>
        <w:tblW w:w="8076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4076"/>
        <w:gridCol w:w="4000"/>
      </w:tblGrid>
      <w:tr w:rsidR="00305376" w:rsidRPr="00DB7CEF" w:rsidTr="00D03252">
        <w:trPr>
          <w:trHeight w:val="435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t>Naam van de ondernemer die de referentieopdracht heeft uitgevoerd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t>...</w:t>
            </w:r>
          </w:p>
        </w:tc>
      </w:tr>
      <w:tr w:rsidR="00305376" w:rsidRPr="00DB7CEF" w:rsidTr="00D03252">
        <w:trPr>
          <w:trHeight w:val="210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t>Naam van de referentieopdracht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</w:p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t>...</w:t>
            </w:r>
          </w:p>
        </w:tc>
      </w:tr>
      <w:tr w:rsidR="00305376" w:rsidRPr="00DB7CEF" w:rsidTr="00D03252">
        <w:trPr>
          <w:trHeight w:val="210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t>Naam en adres van de opdrachtgever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t>...</w:t>
            </w:r>
          </w:p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</w:p>
        </w:tc>
      </w:tr>
      <w:tr w:rsidR="00305376" w:rsidRPr="00DB7CEF" w:rsidTr="00D03252">
        <w:trPr>
          <w:trHeight w:val="435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t>Overeengekomen bedrag</w:t>
            </w:r>
          </w:p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t>(aannemingssom) (excl. BTW)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t>€ ...</w:t>
            </w:r>
          </w:p>
        </w:tc>
      </w:tr>
      <w:tr w:rsidR="00305376" w:rsidRPr="00DB7CEF" w:rsidTr="00D03252">
        <w:trPr>
          <w:trHeight w:val="210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t>Gefactureerd bedrag (excl. BTW)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t>€</w:t>
            </w:r>
          </w:p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t xml:space="preserve"> ...</w:t>
            </w:r>
          </w:p>
        </w:tc>
      </w:tr>
      <w:tr w:rsidR="00305376" w:rsidRPr="00DB7CEF" w:rsidTr="00D03252">
        <w:trPr>
          <w:trHeight w:val="225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t>Datum van de opdrachtverlening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</w:p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t>...</w:t>
            </w:r>
          </w:p>
        </w:tc>
      </w:tr>
      <w:tr w:rsidR="00305376" w:rsidRPr="00DB7CEF" w:rsidTr="00D03252">
        <w:trPr>
          <w:trHeight w:val="210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t>Overeengekomen uitvoeringsduur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</w:p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t>...</w:t>
            </w:r>
          </w:p>
        </w:tc>
      </w:tr>
      <w:tr w:rsidR="00305376" w:rsidRPr="00DB7CEF" w:rsidTr="00D03252">
        <w:trPr>
          <w:trHeight w:val="210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t>Datum van oplevering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</w:p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t>...</w:t>
            </w:r>
          </w:p>
        </w:tc>
      </w:tr>
      <w:tr w:rsidR="00305376" w:rsidRPr="00DB7CEF" w:rsidTr="00D03252">
        <w:trPr>
          <w:trHeight w:val="210"/>
        </w:trPr>
        <w:tc>
          <w:tcPr>
            <w:tcW w:w="8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t>Indien de referentieopdracht is uitgevoerd in combinatie</w:t>
            </w:r>
          </w:p>
        </w:tc>
      </w:tr>
      <w:tr w:rsidR="00305376" w:rsidRPr="00DB7CEF" w:rsidTr="00D03252">
        <w:trPr>
          <w:trHeight w:val="435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t>De namen van de overige participanten in de combinatie</w:t>
            </w:r>
          </w:p>
        </w:tc>
        <w:tc>
          <w:tcPr>
            <w:tcW w:w="4000" w:type="dxa"/>
            <w:tcBorders>
              <w:left w:val="single" w:sz="4" w:space="0" w:color="auto"/>
              <w:right w:val="single" w:sz="4" w:space="0" w:color="auto"/>
            </w:tcBorders>
          </w:tcPr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t>...</w:t>
            </w:r>
          </w:p>
        </w:tc>
      </w:tr>
      <w:tr w:rsidR="00305376" w:rsidRPr="00DB7CEF" w:rsidTr="00D03252">
        <w:trPr>
          <w:trHeight w:val="225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t>De juridische participatieverhouding</w:t>
            </w:r>
          </w:p>
        </w:tc>
        <w:tc>
          <w:tcPr>
            <w:tcW w:w="4000" w:type="dxa"/>
            <w:tcBorders>
              <w:left w:val="single" w:sz="4" w:space="0" w:color="auto"/>
              <w:right w:val="single" w:sz="4" w:space="0" w:color="auto"/>
            </w:tcBorders>
          </w:tcPr>
          <w:p w:rsidR="00305376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t>...</w:t>
            </w:r>
          </w:p>
          <w:p w:rsidR="00305376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</w:p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</w:p>
        </w:tc>
      </w:tr>
      <w:tr w:rsidR="00305376" w:rsidRPr="00DB7CEF" w:rsidTr="00D03252">
        <w:trPr>
          <w:trHeight w:val="420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t>Percentage aandeel van iedere participant in de combinatie</w:t>
            </w:r>
          </w:p>
        </w:tc>
        <w:tc>
          <w:tcPr>
            <w:tcW w:w="4000" w:type="dxa"/>
            <w:tcBorders>
              <w:left w:val="single" w:sz="4" w:space="0" w:color="auto"/>
              <w:right w:val="single" w:sz="4" w:space="0" w:color="auto"/>
            </w:tcBorders>
          </w:tcPr>
          <w:p w:rsidR="00305376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</w:p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t>...</w:t>
            </w:r>
          </w:p>
        </w:tc>
      </w:tr>
      <w:tr w:rsidR="00305376" w:rsidRPr="00DB7CEF" w:rsidTr="00D03252">
        <w:trPr>
          <w:trHeight w:val="435"/>
        </w:trPr>
        <w:tc>
          <w:tcPr>
            <w:tcW w:w="8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305376" w:rsidRPr="00DB7CEF" w:rsidTr="00D03252">
        <w:trPr>
          <w:trHeight w:val="1755"/>
        </w:trPr>
        <w:tc>
          <w:tcPr>
            <w:tcW w:w="8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  <w:r w:rsidRPr="00DB7CEF">
              <w:rPr>
                <w:szCs w:val="18"/>
              </w:rPr>
              <w:lastRenderedPageBreak/>
              <w:t>...</w:t>
            </w:r>
          </w:p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</w:p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</w:p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</w:p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</w:p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</w:p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</w:p>
          <w:p w:rsidR="00305376" w:rsidRPr="00DB7CEF" w:rsidRDefault="00305376" w:rsidP="00D03252">
            <w:pPr>
              <w:autoSpaceDE w:val="0"/>
              <w:autoSpaceDN w:val="0"/>
              <w:adjustRightInd w:val="0"/>
              <w:spacing w:line="240" w:lineRule="auto"/>
              <w:rPr>
                <w:szCs w:val="18"/>
              </w:rPr>
            </w:pPr>
          </w:p>
        </w:tc>
      </w:tr>
    </w:tbl>
    <w:p w:rsidR="00305376" w:rsidRPr="006B4E92" w:rsidRDefault="00305376" w:rsidP="00305376">
      <w:pPr>
        <w:autoSpaceDE w:val="0"/>
        <w:autoSpaceDN w:val="0"/>
        <w:adjustRightInd w:val="0"/>
        <w:spacing w:line="240" w:lineRule="auto"/>
        <w:rPr>
          <w:szCs w:val="18"/>
        </w:rPr>
      </w:pPr>
    </w:p>
    <w:p w:rsidR="00241548" w:rsidRPr="00241548" w:rsidRDefault="00241548" w:rsidP="00241548"/>
    <w:sectPr w:rsidR="00241548" w:rsidRPr="00241548" w:rsidSect="00305376">
      <w:headerReference w:type="even" r:id="rId9"/>
      <w:headerReference w:type="default" r:id="rId10"/>
      <w:footerReference w:type="even" r:id="rId11"/>
      <w:footerReference w:type="default" r:id="rId12"/>
      <w:pgSz w:w="11905" w:h="16837"/>
      <w:pgMar w:top="2670" w:right="1132" w:bottom="1134" w:left="1985" w:header="1797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376" w:rsidRDefault="00305376" w:rsidP="0088501B">
      <w:r>
        <w:separator/>
      </w:r>
    </w:p>
  </w:endnote>
  <w:endnote w:type="continuationSeparator" w:id="0">
    <w:p w:rsidR="00305376" w:rsidRDefault="00305376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Hindi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1C6" w:rsidRDefault="00305376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25999DA" wp14:editId="4270001C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60000" cy="144000"/>
              <wp:effectExtent l="0" t="0" r="16510" b="27940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0000" cy="144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B11C6" w:rsidRDefault="00305376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r>
                            <w:fldChar w:fldCharType="begin"/>
                          </w:r>
                          <w:r>
                            <w:instrText xml:space="preserve"> NUMPAGES  \* Arabic  \* MERGEFORMAT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</w:p>
                        <w:p w:rsidR="00EB11C6" w:rsidRDefault="00305376">
                          <w:pPr>
                            <w:pStyle w:val="Huisstijl-Paginanummer"/>
                          </w:pPr>
                        </w:p>
                        <w:p w:rsidR="00EB11C6" w:rsidRDefault="0030537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104.9pt;margin-top:800.3pt;width:99.2pt;height:11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" strokecolor="white" strokeweight="0">
              <v:textbox inset="0,0,0,0">
                <w:txbxContent>
                  <w:p w:rsidR="00EB11C6" w:rsidRDefault="00305376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  <w:r>
                      <w:t> van </w:t>
                    </w:r>
                    <w:r>
                      <w:fldChar w:fldCharType="begin"/>
                    </w:r>
                    <w:r>
                      <w:instrText xml:space="preserve"> NUMPAGES  \* Arabic  \* MERGEFORMAT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</w:p>
                  <w:p w:rsidR="00EB11C6" w:rsidRDefault="00305376">
                    <w:pPr>
                      <w:pStyle w:val="Huisstijl-Paginanummer"/>
                    </w:pPr>
                  </w:p>
                  <w:p w:rsidR="00EB11C6" w:rsidRDefault="00305376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1C6" w:rsidRDefault="00305376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DC109B0" wp14:editId="519D9BC6">
              <wp:simplePos x="0" y="0"/>
              <wp:positionH relativeFrom="page">
                <wp:posOffset>5674360</wp:posOffset>
              </wp:positionH>
              <wp:positionV relativeFrom="page">
                <wp:posOffset>10163810</wp:posOffset>
              </wp:positionV>
              <wp:extent cx="1260000" cy="144000"/>
              <wp:effectExtent l="0" t="0" r="16510" b="2794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0000" cy="144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B11C6" w:rsidRDefault="00305376">
                          <w:pPr>
                            <w:pStyle w:val="Huisstijl-Paginanummer"/>
                            <w:jc w:val="right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r>
                            <w:fldChar w:fldCharType="begin"/>
                          </w:r>
                          <w:r>
                            <w:instrText xml:space="preserve"> NUMPAGES  \* Arabic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  <w:p w:rsidR="00EB11C6" w:rsidRDefault="00305376">
                          <w:pPr>
                            <w:pStyle w:val="Huisstijl-Paginanummer"/>
                          </w:pPr>
                        </w:p>
                        <w:p w:rsidR="00EB11C6" w:rsidRDefault="0030537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446.8pt;margin-top:800.3pt;width:99.2pt;height:11.3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" strokecolor="white" strokeweight="0">
              <v:textbox inset="0,0,0,0">
                <w:txbxContent>
                  <w:p w:rsidR="00EB11C6" w:rsidRDefault="00305376">
                    <w:pPr>
                      <w:pStyle w:val="Huisstijl-Paginanummer"/>
                      <w:jc w:val="right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> van </w:t>
                    </w:r>
                    <w:r>
                      <w:fldChar w:fldCharType="begin"/>
                    </w:r>
                    <w:r>
                      <w:instrText xml:space="preserve"> NUMPAGES  \* Arabic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  <w:p w:rsidR="00EB11C6" w:rsidRDefault="00305376">
                    <w:pPr>
                      <w:pStyle w:val="Huisstijl-Paginanummer"/>
                    </w:pPr>
                  </w:p>
                  <w:p w:rsidR="00EB11C6" w:rsidRDefault="00305376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376" w:rsidRDefault="00305376" w:rsidP="0088501B">
      <w:r>
        <w:separator/>
      </w:r>
    </w:p>
  </w:footnote>
  <w:footnote w:type="continuationSeparator" w:id="0">
    <w:p w:rsidR="00305376" w:rsidRDefault="00305376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20"/>
      <w:gridCol w:w="2543"/>
      <w:gridCol w:w="1203"/>
    </w:tblGrid>
    <w:tr w:rsidR="00EB11C6" w:rsidRPr="00B71CAE" w:rsidTr="00F03DD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tcW w:w="0" w:type="auto"/>
          <w:noWrap/>
        </w:tcPr>
        <w:p w:rsidR="00EB11C6" w:rsidRDefault="00305376" w:rsidP="003E7B76">
          <w:pPr>
            <w:pStyle w:val="Huisstijl-KoptekstRapportRubriceringvolgbladen"/>
            <w:framePr w:w="6237" w:h="527" w:hRule="exact" w:hSpace="181" w:wrap="around" w:vAnchor="page" w:hAnchor="page" w:x="2099" w:y="568"/>
          </w:pPr>
          <w:r>
            <w:t xml:space="preserve">RWS </w:t>
          </w:r>
          <w:r>
            <w:t>Bedrijfsinformatie</w:t>
          </w:r>
        </w:p>
      </w:tc>
      <w:tc>
        <w:tcPr>
          <w:tcW w:w="0" w:type="auto"/>
          <w:noWrap/>
        </w:tcPr>
        <w:p w:rsidR="00EB11C6" w:rsidRDefault="00305376" w:rsidP="003E7B76">
          <w:pPr>
            <w:pStyle w:val="Huisstijl-KoptekstRapportvolgbladen"/>
            <w:framePr w:w="6237" w:h="527" w:hRule="exact" w:hSpace="181" w:wrap="around" w:vAnchor="page" w:hAnchor="page" w:x="2099" w:y="568"/>
            <w:rPr>
              <w:b/>
            </w:rPr>
          </w:pPr>
          <w:r>
            <w:t xml:space="preserve"> | </w:t>
          </w:r>
          <w:r>
            <w:t>concept</w:t>
          </w:r>
          <w:r w:rsidRPr="00C64E4A">
            <w:rPr>
              <w:rStyle w:val="Huisstijl-KoptekstRapporttitel"/>
            </w:rPr>
            <w:t xml:space="preserve"> | </w:t>
          </w:r>
          <w:r>
            <w:t>Marktconsultatiedocument</w:t>
          </w:r>
        </w:p>
      </w:tc>
      <w:tc>
        <w:tcPr>
          <w:tcW w:w="0" w:type="auto"/>
          <w:noWrap/>
          <w:vAlign w:val="center"/>
        </w:tcPr>
        <w:p w:rsidR="00EB11C6" w:rsidRPr="00C64E4A" w:rsidRDefault="00305376" w:rsidP="003E7B76">
          <w:pPr>
            <w:pStyle w:val="Huisstijl-KoptekstRapportvolgbladen"/>
            <w:framePr w:w="6237" w:h="527" w:hRule="exact" w:hSpace="181" w:wrap="around" w:vAnchor="page" w:hAnchor="page" w:x="2099" w:y="568"/>
            <w:rPr>
              <w:rStyle w:val="Huisstijl-KoptekstRapportdatum"/>
            </w:rPr>
          </w:pPr>
          <w:r w:rsidRPr="00C64E4A">
            <w:rPr>
              <w:rStyle w:val="Huisstijl-KoptekstRapportdatum"/>
            </w:rPr>
            <w:t xml:space="preserve">| </w:t>
          </w:r>
          <w:sdt>
            <w:sdtPr>
              <w:alias w:val="Report Date"/>
              <w:tag w:val="Report_Date"/>
              <w:id w:val="-1283641455"/>
              <w:dataBinding w:prefixMappings="xmlns:dg='http://docgen.org/date' " w:xpath="/dg:DocgenData[1]/dg:Report_Date[1]" w:storeItemID="{212C72E7-8AA6-4167-B7B1-035CF90BE3E9}"/>
              <w:date w:fullDate="2016-10-25T00:00:00Z">
                <w:dateFormat w:val="d MMMM YYYY"/>
                <w:lid w:val="nl-NL"/>
                <w:storeMappedDataAs w:val="dateTime"/>
                <w:calendar w:val="gregorian"/>
              </w:date>
            </w:sdtPr>
            <w:sdtEndPr/>
            <w:sdtContent>
              <w:r>
                <w:t>25 oktober 2016</w:t>
              </w:r>
            </w:sdtContent>
          </w:sdt>
        </w:p>
      </w:tc>
    </w:tr>
  </w:tbl>
  <w:p w:rsidR="00EB11C6" w:rsidRDefault="00305376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20"/>
      <w:gridCol w:w="2543"/>
      <w:gridCol w:w="1203"/>
    </w:tblGrid>
    <w:tr w:rsidR="00EB11C6" w:rsidRPr="00B71CAE" w:rsidTr="00F03DD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tcW w:w="0" w:type="auto"/>
          <w:noWrap/>
        </w:tcPr>
        <w:p w:rsidR="00EB11C6" w:rsidRDefault="00305376" w:rsidP="003E7B76">
          <w:pPr>
            <w:pStyle w:val="Huisstijl-KoptekstRapportRubriceringvolgbladen"/>
            <w:framePr w:w="6237" w:h="527" w:hRule="exact" w:hSpace="181" w:wrap="around" w:vAnchor="page" w:hAnchor="page" w:x="3233" w:y="568"/>
          </w:pPr>
          <w:r>
            <w:t>RWS Bedrijfsinformatie</w:t>
          </w:r>
        </w:p>
      </w:tc>
      <w:tc>
        <w:tcPr>
          <w:tcW w:w="0" w:type="auto"/>
          <w:noWrap/>
        </w:tcPr>
        <w:p w:rsidR="00EB11C6" w:rsidRDefault="00305376" w:rsidP="003E7B76">
          <w:pPr>
            <w:pStyle w:val="Huisstijl-KoptekstRapportvolgbladen"/>
            <w:framePr w:w="6237" w:h="527" w:hRule="exact" w:hSpace="181" w:wrap="around" w:vAnchor="page" w:hAnchor="page" w:x="3233" w:y="568"/>
            <w:rPr>
              <w:b/>
            </w:rPr>
          </w:pPr>
          <w:r>
            <w:t xml:space="preserve"> | </w:t>
          </w:r>
          <w:r>
            <w:t>concept</w:t>
          </w:r>
          <w:r w:rsidRPr="00C64E4A">
            <w:rPr>
              <w:rStyle w:val="Huisstijl-KoptekstRapporttitel"/>
            </w:rPr>
            <w:t xml:space="preserve"> | </w:t>
          </w:r>
          <w:r>
            <w:t>Marktconsultatiedocument</w:t>
          </w:r>
        </w:p>
      </w:tc>
      <w:tc>
        <w:tcPr>
          <w:tcW w:w="0" w:type="auto"/>
          <w:noWrap/>
          <w:vAlign w:val="center"/>
        </w:tcPr>
        <w:p w:rsidR="00EB11C6" w:rsidRPr="00C64E4A" w:rsidRDefault="00305376" w:rsidP="003E7B76">
          <w:pPr>
            <w:pStyle w:val="Huisstijl-KoptekstRapportvolgbladen"/>
            <w:framePr w:w="6237" w:h="527" w:hRule="exact" w:hSpace="181" w:wrap="around" w:vAnchor="page" w:hAnchor="page" w:x="3233" w:y="568"/>
            <w:rPr>
              <w:rStyle w:val="Huisstijl-KoptekstRapportdatum"/>
            </w:rPr>
          </w:pPr>
          <w:r w:rsidRPr="00C64E4A">
            <w:rPr>
              <w:rStyle w:val="Huisstijl-KoptekstRapportdatum"/>
            </w:rPr>
            <w:t xml:space="preserve">| </w:t>
          </w:r>
          <w:sdt>
            <w:sdtPr>
              <w:alias w:val="Report Date"/>
              <w:tag w:val="Report_Date"/>
              <w:id w:val="194057245"/>
              <w:dataBinding w:prefixMappings="xmlns:dg='http://docgen.org/date' " w:xpath="/dg:DocgenData[1]/dg:Report_Date[1]" w:storeItemID="{212C72E7-8AA6-4167-B7B1-035CF90BE3E9}"/>
              <w:date w:fullDate="2016-10-25T00:00:00Z">
                <w:dateFormat w:val="d MMMM YYYY"/>
                <w:lid w:val="nl-NL"/>
                <w:storeMappedDataAs w:val="dateTime"/>
                <w:calendar w:val="gregorian"/>
              </w:date>
            </w:sdtPr>
            <w:sdtEndPr/>
            <w:sdtContent>
              <w:r>
                <w:t>25 oktober 2016</w:t>
              </w:r>
            </w:sdtContent>
          </w:sdt>
        </w:p>
      </w:tc>
    </w:tr>
  </w:tbl>
  <w:p w:rsidR="00EB11C6" w:rsidRDefault="00305376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5C7630F"/>
    <w:multiLevelType w:val="multilevel"/>
    <w:tmpl w:val="4CBC4344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>
    <w:nsid w:val="063964C2"/>
    <w:multiLevelType w:val="multilevel"/>
    <w:tmpl w:val="06962652"/>
    <w:numStyleLink w:val="Lijststijl"/>
  </w:abstractNum>
  <w:abstractNum w:abstractNumId="7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09483BD7"/>
    <w:multiLevelType w:val="multilevel"/>
    <w:tmpl w:val="06962652"/>
    <w:numStyleLink w:val="Lijststijl"/>
  </w:abstractNum>
  <w:abstractNum w:abstractNumId="9">
    <w:nsid w:val="0A9D5DE4"/>
    <w:multiLevelType w:val="multilevel"/>
    <w:tmpl w:val="06962652"/>
    <w:numStyleLink w:val="Lijststijl"/>
  </w:abstractNum>
  <w:abstractNum w:abstractNumId="1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>
    <w:nsid w:val="1895513E"/>
    <w:multiLevelType w:val="multilevel"/>
    <w:tmpl w:val="06962652"/>
    <w:numStyleLink w:val="Lijststijl"/>
  </w:abstractNum>
  <w:abstractNum w:abstractNumId="14">
    <w:nsid w:val="202865E6"/>
    <w:multiLevelType w:val="singleLevel"/>
    <w:tmpl w:val="6F3A9EF4"/>
    <w:lvl w:ilvl="0">
      <w:start w:val="1"/>
      <w:numFmt w:val="upperLetter"/>
      <w:pStyle w:val="Stijl7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18"/>
        <w:szCs w:val="18"/>
      </w:rPr>
    </w:lvl>
  </w:abstractNum>
  <w:abstractNum w:abstractNumId="15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6F82458"/>
    <w:multiLevelType w:val="multilevel"/>
    <w:tmpl w:val="6A8E5BD4"/>
    <w:numStyleLink w:val="Stijl2"/>
  </w:abstractNum>
  <w:abstractNum w:abstractNumId="17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>
    <w:nsid w:val="31CB79D8"/>
    <w:multiLevelType w:val="multilevel"/>
    <w:tmpl w:val="06962652"/>
    <w:numStyleLink w:val="Lijststijl"/>
  </w:abstractNum>
  <w:abstractNum w:abstractNumId="20">
    <w:nsid w:val="31E853D2"/>
    <w:multiLevelType w:val="multilevel"/>
    <w:tmpl w:val="06962652"/>
    <w:numStyleLink w:val="Lijststijl"/>
  </w:abstractNum>
  <w:abstractNum w:abstractNumId="21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6A6389A"/>
    <w:multiLevelType w:val="multilevel"/>
    <w:tmpl w:val="6A8E5BD4"/>
    <w:numStyleLink w:val="Stijl2"/>
  </w:abstractNum>
  <w:abstractNum w:abstractNumId="23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285728"/>
    <w:multiLevelType w:val="multilevel"/>
    <w:tmpl w:val="FB5A65AE"/>
    <w:lvl w:ilvl="0">
      <w:start w:val="1"/>
      <w:numFmt w:val="decimal"/>
      <w:pStyle w:val="BijlageOngenummerdParagraaf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7DB631B"/>
    <w:multiLevelType w:val="multilevel"/>
    <w:tmpl w:val="06962652"/>
    <w:numStyleLink w:val="Lijststijl"/>
  </w:abstractNum>
  <w:abstractNum w:abstractNumId="26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>
    <w:nsid w:val="5CAF5D0D"/>
    <w:multiLevelType w:val="multilevel"/>
    <w:tmpl w:val="06962652"/>
    <w:numStyleLink w:val="Lijststijl"/>
  </w:abstractNum>
  <w:abstractNum w:abstractNumId="29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050C84"/>
    <w:multiLevelType w:val="multilevel"/>
    <w:tmpl w:val="06962652"/>
    <w:numStyleLink w:val="Lijststijl"/>
  </w:abstractNum>
  <w:num w:numId="1">
    <w:abstractNumId w:val="10"/>
  </w:num>
  <w:num w:numId="2">
    <w:abstractNumId w:val="12"/>
  </w:num>
  <w:num w:numId="3">
    <w:abstractNumId w:val="28"/>
  </w:num>
  <w:num w:numId="4">
    <w:abstractNumId w:val="11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6"/>
  </w:num>
  <w:num w:numId="12">
    <w:abstractNumId w:val="6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9"/>
  </w:num>
  <w:num w:numId="18">
    <w:abstractNumId w:val="20"/>
  </w:num>
  <w:num w:numId="19">
    <w:abstractNumId w:val="30"/>
  </w:num>
  <w:num w:numId="20">
    <w:abstractNumId w:val="13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7"/>
  </w:num>
  <w:num w:numId="27">
    <w:abstractNumId w:val="15"/>
  </w:num>
  <w:num w:numId="28">
    <w:abstractNumId w:val="21"/>
  </w:num>
  <w:num w:numId="29">
    <w:abstractNumId w:val="4"/>
  </w:num>
  <w:num w:numId="30">
    <w:abstractNumId w:val="5"/>
  </w:num>
  <w:num w:numId="31">
    <w:abstractNumId w:val="2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376"/>
    <w:rsid w:val="000E1F3B"/>
    <w:rsid w:val="001D6F03"/>
    <w:rsid w:val="00241548"/>
    <w:rsid w:val="002A6578"/>
    <w:rsid w:val="002B1092"/>
    <w:rsid w:val="002E0FD2"/>
    <w:rsid w:val="00305376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6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uiPriority w:val="16"/>
    <w:rsid w:val="00305376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9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Huisstijl-Paginanummer">
    <w:name w:val="Huisstijl - Paginanummer"/>
    <w:basedOn w:val="Standaard"/>
    <w:uiPriority w:val="99"/>
    <w:semiHidden/>
    <w:rsid w:val="00305376"/>
    <w:pPr>
      <w:spacing w:line="240" w:lineRule="auto"/>
    </w:pPr>
    <w:rPr>
      <w:noProof/>
      <w:sz w:val="13"/>
    </w:rPr>
  </w:style>
  <w:style w:type="paragraph" w:customStyle="1" w:styleId="HoofdstukGenummerd">
    <w:name w:val="HoofdstukGenummerd"/>
    <w:basedOn w:val="Standaard"/>
    <w:next w:val="Standaard"/>
    <w:uiPriority w:val="2"/>
    <w:qFormat/>
    <w:rsid w:val="00305376"/>
    <w:pPr>
      <w:pageBreakBefore/>
      <w:numPr>
        <w:numId w:val="30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outlineLvl w:val="0"/>
    </w:pPr>
    <w:rPr>
      <w:sz w:val="24"/>
      <w:szCs w:val="18"/>
    </w:rPr>
  </w:style>
  <w:style w:type="paragraph" w:customStyle="1" w:styleId="Paragraaf">
    <w:name w:val="Paragraaf"/>
    <w:basedOn w:val="Standaard"/>
    <w:next w:val="Standaard"/>
    <w:uiPriority w:val="3"/>
    <w:qFormat/>
    <w:rsid w:val="00305376"/>
    <w:pPr>
      <w:numPr>
        <w:ilvl w:val="1"/>
        <w:numId w:val="30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1"/>
    </w:pPr>
    <w:rPr>
      <w:b/>
      <w:szCs w:val="18"/>
    </w:rPr>
  </w:style>
  <w:style w:type="paragraph" w:customStyle="1" w:styleId="Subparagraaf">
    <w:name w:val="Subparagraaf"/>
    <w:basedOn w:val="Standaard"/>
    <w:next w:val="Standaard"/>
    <w:uiPriority w:val="4"/>
    <w:qFormat/>
    <w:rsid w:val="00305376"/>
    <w:pPr>
      <w:numPr>
        <w:ilvl w:val="2"/>
        <w:numId w:val="30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Subparagraaf">
    <w:name w:val="BijlageOngenummerdSubparagraaf"/>
    <w:basedOn w:val="Standaard"/>
    <w:next w:val="Standaard"/>
    <w:uiPriority w:val="17"/>
    <w:qFormat/>
    <w:rsid w:val="00305376"/>
    <w:pPr>
      <w:numPr>
        <w:ilvl w:val="1"/>
        <w:numId w:val="3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Paragraaf">
    <w:name w:val="BijlageOngenummerdParagraaf"/>
    <w:basedOn w:val="Standaard"/>
    <w:next w:val="Standaard"/>
    <w:uiPriority w:val="16"/>
    <w:qFormat/>
    <w:rsid w:val="00305376"/>
    <w:pPr>
      <w:numPr>
        <w:numId w:val="3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0"/>
    </w:pPr>
    <w:rPr>
      <w:b/>
      <w:szCs w:val="18"/>
    </w:rPr>
  </w:style>
  <w:style w:type="paragraph" w:customStyle="1" w:styleId="Subsubparagraaf">
    <w:name w:val="Subsubparagraaf"/>
    <w:basedOn w:val="Subparagraaf"/>
    <w:next w:val="Standaard"/>
    <w:uiPriority w:val="5"/>
    <w:qFormat/>
    <w:rsid w:val="00305376"/>
    <w:pPr>
      <w:numPr>
        <w:ilvl w:val="3"/>
      </w:numPr>
      <w:outlineLvl w:val="3"/>
    </w:pPr>
    <w:rPr>
      <w:i w:val="0"/>
    </w:rPr>
  </w:style>
  <w:style w:type="paragraph" w:customStyle="1" w:styleId="Huisstijl-KoptekstRapportvolgbladen">
    <w:name w:val="Huisstijl - Koptekst Rapport volgbladen"/>
    <w:basedOn w:val="Standaard"/>
    <w:uiPriority w:val="16"/>
    <w:rsid w:val="00305376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305376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KoptekstRapporttitel">
    <w:name w:val="Huisstijl - Koptekst Rapporttitel"/>
    <w:basedOn w:val="Standaardalinea-lettertype"/>
    <w:uiPriority w:val="1"/>
    <w:rsid w:val="00305376"/>
    <w:rPr>
      <w:rFonts w:ascii="Verdana" w:hAnsi="Verdana"/>
      <w:b/>
      <w:sz w:val="13"/>
    </w:rPr>
  </w:style>
  <w:style w:type="character" w:customStyle="1" w:styleId="Huisstijl-KoptekstRapportdatum">
    <w:name w:val="Huisstijl - Koptekst Rapportdatum"/>
    <w:basedOn w:val="Standaardalinea-lettertype"/>
    <w:uiPriority w:val="1"/>
    <w:rsid w:val="00305376"/>
    <w:rPr>
      <w:rFonts w:ascii="Verdana" w:hAnsi="Verdana"/>
      <w:b/>
      <w:sz w:val="13"/>
    </w:rPr>
  </w:style>
  <w:style w:type="paragraph" w:customStyle="1" w:styleId="Stijl7">
    <w:name w:val="Stijl 7"/>
    <w:basedOn w:val="Standaard"/>
    <w:link w:val="Stijl7Char"/>
    <w:uiPriority w:val="16"/>
    <w:qFormat/>
    <w:rsid w:val="00305376"/>
    <w:pPr>
      <w:numPr>
        <w:numId w:val="32"/>
      </w:numPr>
      <w:ind w:left="0" w:hanging="284"/>
    </w:pPr>
    <w:rPr>
      <w:rFonts w:cs="Verdana"/>
      <w:b/>
      <w:bCs/>
      <w:spacing w:val="4"/>
      <w:szCs w:val="18"/>
    </w:rPr>
  </w:style>
  <w:style w:type="character" w:customStyle="1" w:styleId="Stijl7Char">
    <w:name w:val="Stijl 7 Char"/>
    <w:basedOn w:val="Standaardalinea-lettertype"/>
    <w:link w:val="Stijl7"/>
    <w:uiPriority w:val="16"/>
    <w:rsid w:val="00305376"/>
    <w:rPr>
      <w:rFonts w:ascii="Verdana" w:eastAsia="DejaVu Sans" w:hAnsi="Verdana" w:cs="Verdana"/>
      <w:b/>
      <w:bCs/>
      <w:spacing w:val="4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6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uiPriority w:val="16"/>
    <w:rsid w:val="00305376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9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Huisstijl-Paginanummer">
    <w:name w:val="Huisstijl - Paginanummer"/>
    <w:basedOn w:val="Standaard"/>
    <w:uiPriority w:val="99"/>
    <w:semiHidden/>
    <w:rsid w:val="00305376"/>
    <w:pPr>
      <w:spacing w:line="240" w:lineRule="auto"/>
    </w:pPr>
    <w:rPr>
      <w:noProof/>
      <w:sz w:val="13"/>
    </w:rPr>
  </w:style>
  <w:style w:type="paragraph" w:customStyle="1" w:styleId="HoofdstukGenummerd">
    <w:name w:val="HoofdstukGenummerd"/>
    <w:basedOn w:val="Standaard"/>
    <w:next w:val="Standaard"/>
    <w:uiPriority w:val="2"/>
    <w:qFormat/>
    <w:rsid w:val="00305376"/>
    <w:pPr>
      <w:pageBreakBefore/>
      <w:numPr>
        <w:numId w:val="30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outlineLvl w:val="0"/>
    </w:pPr>
    <w:rPr>
      <w:sz w:val="24"/>
      <w:szCs w:val="18"/>
    </w:rPr>
  </w:style>
  <w:style w:type="paragraph" w:customStyle="1" w:styleId="Paragraaf">
    <w:name w:val="Paragraaf"/>
    <w:basedOn w:val="Standaard"/>
    <w:next w:val="Standaard"/>
    <w:uiPriority w:val="3"/>
    <w:qFormat/>
    <w:rsid w:val="00305376"/>
    <w:pPr>
      <w:numPr>
        <w:ilvl w:val="1"/>
        <w:numId w:val="30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1"/>
    </w:pPr>
    <w:rPr>
      <w:b/>
      <w:szCs w:val="18"/>
    </w:rPr>
  </w:style>
  <w:style w:type="paragraph" w:customStyle="1" w:styleId="Subparagraaf">
    <w:name w:val="Subparagraaf"/>
    <w:basedOn w:val="Standaard"/>
    <w:next w:val="Standaard"/>
    <w:uiPriority w:val="4"/>
    <w:qFormat/>
    <w:rsid w:val="00305376"/>
    <w:pPr>
      <w:numPr>
        <w:ilvl w:val="2"/>
        <w:numId w:val="30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Subparagraaf">
    <w:name w:val="BijlageOngenummerdSubparagraaf"/>
    <w:basedOn w:val="Standaard"/>
    <w:next w:val="Standaard"/>
    <w:uiPriority w:val="17"/>
    <w:qFormat/>
    <w:rsid w:val="00305376"/>
    <w:pPr>
      <w:numPr>
        <w:ilvl w:val="1"/>
        <w:numId w:val="3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Paragraaf">
    <w:name w:val="BijlageOngenummerdParagraaf"/>
    <w:basedOn w:val="Standaard"/>
    <w:next w:val="Standaard"/>
    <w:uiPriority w:val="16"/>
    <w:qFormat/>
    <w:rsid w:val="00305376"/>
    <w:pPr>
      <w:numPr>
        <w:numId w:val="3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0"/>
    </w:pPr>
    <w:rPr>
      <w:b/>
      <w:szCs w:val="18"/>
    </w:rPr>
  </w:style>
  <w:style w:type="paragraph" w:customStyle="1" w:styleId="Subsubparagraaf">
    <w:name w:val="Subsubparagraaf"/>
    <w:basedOn w:val="Subparagraaf"/>
    <w:next w:val="Standaard"/>
    <w:uiPriority w:val="5"/>
    <w:qFormat/>
    <w:rsid w:val="00305376"/>
    <w:pPr>
      <w:numPr>
        <w:ilvl w:val="3"/>
      </w:numPr>
      <w:outlineLvl w:val="3"/>
    </w:pPr>
    <w:rPr>
      <w:i w:val="0"/>
    </w:rPr>
  </w:style>
  <w:style w:type="paragraph" w:customStyle="1" w:styleId="Huisstijl-KoptekstRapportvolgbladen">
    <w:name w:val="Huisstijl - Koptekst Rapport volgbladen"/>
    <w:basedOn w:val="Standaard"/>
    <w:uiPriority w:val="16"/>
    <w:rsid w:val="00305376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305376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KoptekstRapporttitel">
    <w:name w:val="Huisstijl - Koptekst Rapporttitel"/>
    <w:basedOn w:val="Standaardalinea-lettertype"/>
    <w:uiPriority w:val="1"/>
    <w:rsid w:val="00305376"/>
    <w:rPr>
      <w:rFonts w:ascii="Verdana" w:hAnsi="Verdana"/>
      <w:b/>
      <w:sz w:val="13"/>
    </w:rPr>
  </w:style>
  <w:style w:type="character" w:customStyle="1" w:styleId="Huisstijl-KoptekstRapportdatum">
    <w:name w:val="Huisstijl - Koptekst Rapportdatum"/>
    <w:basedOn w:val="Standaardalinea-lettertype"/>
    <w:uiPriority w:val="1"/>
    <w:rsid w:val="00305376"/>
    <w:rPr>
      <w:rFonts w:ascii="Verdana" w:hAnsi="Verdana"/>
      <w:b/>
      <w:sz w:val="13"/>
    </w:rPr>
  </w:style>
  <w:style w:type="paragraph" w:customStyle="1" w:styleId="Stijl7">
    <w:name w:val="Stijl 7"/>
    <w:basedOn w:val="Standaard"/>
    <w:link w:val="Stijl7Char"/>
    <w:uiPriority w:val="16"/>
    <w:qFormat/>
    <w:rsid w:val="00305376"/>
    <w:pPr>
      <w:numPr>
        <w:numId w:val="32"/>
      </w:numPr>
      <w:ind w:left="0" w:hanging="284"/>
    </w:pPr>
    <w:rPr>
      <w:rFonts w:cs="Verdana"/>
      <w:b/>
      <w:bCs/>
      <w:spacing w:val="4"/>
      <w:szCs w:val="18"/>
    </w:rPr>
  </w:style>
  <w:style w:type="character" w:customStyle="1" w:styleId="Stijl7Char">
    <w:name w:val="Stijl 7 Char"/>
    <w:basedOn w:val="Standaardalinea-lettertype"/>
    <w:link w:val="Stijl7"/>
    <w:uiPriority w:val="16"/>
    <w:rsid w:val="00305376"/>
    <w:rPr>
      <w:rFonts w:ascii="Verdana" w:eastAsia="DejaVu Sans" w:hAnsi="Verdana" w:cs="Verdana"/>
      <w:b/>
      <w:bCs/>
      <w:spacing w:val="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15EEC-52ED-41BF-A70B-F94EA5D73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Biere, Reita (PPO)</dc:creator>
  <cp:lastModifiedBy>Biere, Reita (PPO)</cp:lastModifiedBy>
  <cp:revision>1</cp:revision>
  <dcterms:created xsi:type="dcterms:W3CDTF">2016-10-25T19:24:00Z</dcterms:created>
  <dcterms:modified xsi:type="dcterms:W3CDTF">2016-10-25T19:26:00Z</dcterms:modified>
</cp:coreProperties>
</file>